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Joe Merki</w:t>
          </w:r>
        </w:p>
        <w:p>
          <w:pPr>
            <w:spacing w:before="0" w:after="0"/>
          </w:pPr>
          <w:r>
            <w:t>67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